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57360219" name="fa46f270-0f96-11f0-8368-db2f8eb1740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3333029" name="fa46f270-0f96-11f0-8368-db2f8eb1740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62404765" name="fef6bee0-0f96-11f0-ac46-cfc75b48bed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9466460" name="fef6bee0-0f96-11f0-ac46-cfc75b48bed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EG - DG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35260752" name="80b274f0-0f98-11f0-bac4-31bb2d43b86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2750791" name="80b274f0-0f98-11f0-bac4-31bb2d43b86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85027017" name="848f39f0-0f98-11f0-9e81-f7134189044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5525800" name="848f39f0-0f98-11f0-9e81-f7134189044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2. EG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96231751" name="69d6b1e0-0f9f-11f0-8a44-b78b152b54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591396" name="69d6b1e0-0f9f-11f0-8a44-b78b152b548c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0291478" name="6eb1fb20-0f9f-11f0-992f-690cc40ddc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9466065" name="6eb1fb20-0f9f-11f0-992f-690cc40ddc4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EG - DG</w:t>
            </w:r>
          </w:p>
          <w:p>
            <w:pPr>
              <w:spacing w:before="0" w:after="0"/>
            </w:pPr>
            <w:r>
              <w:t>Fensterflügel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VM-26</w:t>
            </w:r>
          </w:p>
          <w:p>
            <w:pPr>
              <w:spacing w:before="0" w:after="0"/>
            </w:pPr>
            <w:r>
              <w:t>Fensterkitt</w:t>
            </w:r>
          </w:p>
          <w:p>
            <w:pPr>
              <w:spacing w:before="0" w:after="0"/>
            </w:pPr>
            <w:r>
              <w:t>Fensterflügel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25542267" name="f23f6e80-0fa1-11f0-a9d0-ef9b8a783a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0056728" name="f23f6e80-0fa1-11f0-a9d0-ef9b8a783af9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09261630" name="f50fa580-0fa1-11f0-a662-791bf5b1f4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1998470" name="f50fa580-0fa1-11f0-a662-791bf5b1f432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VM-28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42964990" name="53b19c00-0fa3-11f0-b375-c1635f096e8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2682583" name="53b19c00-0fa3-11f0-b375-c1635f096e8d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96338294" name="57a7dc70-0fa3-11f0-82a6-e7f65390ead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91061" name="57a7dc70-0fa3-11f0-82a6-e7f65390ead5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Milchgasse 14, 5000 Aarau  </w:t>
          </w:r>
        </w:p>
        <w:p>
          <w:pPr>
            <w:spacing w:before="0" w:after="0"/>
          </w:pPr>
          <w:r>
            <w:t>229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